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6399146" name="fb8dd2d0-21e1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1040119" name="fb8dd2d0-21e1-11f1-b32f-3f3a1fee90a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/ Gang / Wohnzimmer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3071467" name="23b4c11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7840036" name="23b4c110-21e2-11f1-b32f-3f3a1fee90a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 / WC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71062527" name="8246ce8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1505450" name="8246ce80-21e2-11f1-b32f-3f3a1fee90a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/ Wohnzimmer / Treppenhaus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8838273" name="9ba7d8b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0323925" name="9ba7d8b0-21e2-11f1-b32f-3f3a1fee90a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04257032" name="ba057a50-21e3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1459357" name="ba057a50-21e3-11f1-b32f-3f3a1fee90a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Elestastrasse 1, 7310 Bad Ragaz</w:t>
          </w:r>
        </w:p>
        <w:p>
          <w:pPr>
            <w:spacing w:before="0" w:after="0"/>
          </w:pPr>
          <w:r>
            <w:t>789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